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Badezimmer/WC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49239564" name="019d67db-eaaf-7639-831d-b5b49688eb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8564657" name="019d67db-eaaf-7639-831d-b5b49688eb9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Mitte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247754" name="019d67e5-b509-7681-a139-cfe7bb87d5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5948173" name="019d67e5-b509-7681-a139-cfe7bb87d50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Treppenhaus/Gang</w:t>
            </w:r>
          </w:p>
          <w:p>
            <w:pPr>
              <w:spacing w:before="0" w:after="0" w:line="240" w:lineRule="auto"/>
            </w:pPr>
            <w:r>
              <w:t>OG-UG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4796385" name="019d67e9-80c2-7e84-a0e6-fb3d3aef1d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306359" name="019d67e9-80c2-7e84-a0e6-fb3d3aef1db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6517253" name="019d6807-eb51-7b2d-abf0-93c6dacab2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20431" name="019d6807-eb51-7b2d-abf0-93c6dacab26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85647385" name="019d680d-fba2-7fc7-b48e-f4a947962f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1211580" name="019d680d-fba2-7fc7-b48e-f4a947962fb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Heizungsraum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15991178" name="019d6814-4d4b-7112-865f-5fc33b2404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4779072" name="019d6814-4d4b-7112-865f-5fc33b24041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7616264" name="019d6819-e937-7e7f-956c-57fb474d51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7432283" name="019d6819-e937-7e7f-956c-57fb474d512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Haus/Garage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17120439" name="019d681e-bab2-7cf5-a9e4-f5fc2b796c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2132472" name="019d681e-bab2-7cf5-a9e4-f5fc2b796c9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2793368" name="019d6820-5273-7d3d-b74e-6bdc04c5c5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1573265" name="019d6820-5273-7d3d-b74e-6bdc04c5c53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Badezimmer/WC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9370144" name="019d67e4-1e40-78ae-9b26-6a9610df9f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7682822" name="019d67e4-1e40-78ae-9b26-6a9610df9f3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Mitte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43230930" name="019d67e7-5623-7158-a3ae-19122a5ed5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3266065" name="019d67e7-5623-7158-a3ae-19122a5ed5ef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Treppenhaus/Gang</w:t>
            </w:r>
          </w:p>
          <w:p>
            <w:pPr>
              <w:spacing w:before="0" w:after="0" w:line="240" w:lineRule="auto"/>
            </w:pPr>
            <w:r>
              <w:t>OG-UG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03227167" name="019d67eb-68c4-707d-8bff-1d022fa989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4703002" name="019d67eb-68c4-707d-8bff-1d022fa9894a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48563964" name="019d6809-2656-7689-ba28-904fe1905f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1282117" name="019d6809-2656-7689-ba28-904fe1905f2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03187663" name="019d6810-f82d-7fb9-9891-16a82a2afc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006227" name="019d6810-f82d-7fb9-9891-16a82a2afcf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5621597" name="019d681a-e2f3-705f-bff2-623e4f185e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628579" name="019d681a-e2f3-705f-bff2-623e4f185ebd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66577044" name="019d6801-b343-79aa-8f3e-521f203d47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114662" name="019d6801-b343-79aa-8f3e-521f203d476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6350620" name="019d67d4-3def-7f0a-99b8-dc2e832b3a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6712359" name="019d67d4-3def-7f0a-99b8-dc2e832b3a94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6564817" name="019d67d5-7dc3-74f2-85d3-45a141d320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6204775" name="019d67d5-7dc3-74f2-85d3-45a141d3207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Badezimmer/WC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Boden/Wand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9586375" name="019d67ef-1747-7b8e-a33b-82115f57a2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0635698" name="019d67ef-1747-7b8e-a33b-82115f57a2a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Schlafzimmer Links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05227965" name="019d67f0-4c82-7d4a-8b8c-79cad30db2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2868535" name="019d67f0-4c82-7d4a-8b8c-79cad30db25a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Reduit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Cushio Vinyl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18021615" name="019d67f5-976f-70df-840a-e54d27a2d9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2932991" name="019d67f5-976f-70df-840a-e54d27a2d98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Reduit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47257168" name="019d67fa-0b26-7009-a5ef-f211977f11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5734155" name="019d67fa-0b26-7009-a5ef-f211977f1183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3228656" name="019d67fc-ca6a-76c1-8213-6af065ea75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2271486" name="019d67fc-ca6a-76c1-8213-6af065ea75ff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WC/Küche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/ Decke / Boden </w:t>
            </w:r>
          </w:p>
        </w:tc>
        <w:tc>
          <w:p>
            <w:pPr>
              <w:spacing w:before="0" w:after="0" w:line="240" w:lineRule="auto"/>
            </w:pPr>
            <w:r>
              <w:t>Boden/Decke/Wand</w:t>
            </w:r>
          </w:p>
        </w:tc>
        <w:tc>
          <w:p>
            <w:pPr>
              <w:spacing w:before="0" w:after="0" w:line="240" w:lineRule="auto"/>
            </w:pPr>
            <w:r>
              <w:t>Putz / 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54490455" name="019d6802-fc9a-77df-84f5-cf18f36efb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4016916" name="019d6802-fc9a-77df-84f5-cf18f36efba2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Keller Eingang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Decke/Boden/Wände </w:t>
            </w:r>
          </w:p>
        </w:tc>
        <w:tc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78932814" name="019d6815-a320-761d-9bc3-d18a5f6768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3434319" name="019d6815-a320-761d-9bc3-d18a5f67681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Sitzplatz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Sitzbank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34122279" name="019d681c-890c-765d-b0ae-42f072b540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0930768" name="019d681c-890c-765d-b0ae-42f072b540e4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DN 837 MAS Baumanagement FHZ</w:t>
          </w:r>
        </w:p>
        <w:p>
          <w:pPr>
            <w:spacing w:before="0" w:after="0"/>
          </w:pPr>
          <w:r>
            <w:t>DN 837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footer.xml" Type="http://schemas.openxmlformats.org/officeDocument/2006/relationships/footer" Id="rId3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